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37028073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384304" name="e1403b10-0d6f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0878463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5971191" name="0eccd840-0d70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2979098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703956" name="251816f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6163855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9868132" name="45f5a22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Untergeschoss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8864158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649382" name="aed0c8a0-0d71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Obergeschoss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5619217" name="f21f77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276613" name="f21f7750-0d71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